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73A64" w14:textId="77777777" w:rsidR="00DD0355" w:rsidRDefault="00DD0355" w:rsidP="003C19FE">
      <w:pPr>
        <w:rPr>
          <w:b/>
          <w:bCs/>
          <w:sz w:val="40"/>
          <w:szCs w:val="40"/>
        </w:rPr>
      </w:pPr>
    </w:p>
    <w:p w14:paraId="1D073A65" w14:textId="23790C2B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264822">
        <w:rPr>
          <w:b/>
          <w:bCs/>
          <w:sz w:val="40"/>
          <w:szCs w:val="40"/>
        </w:rPr>
        <w:t xml:space="preserve">(perceel </w:t>
      </w:r>
      <w:r w:rsidR="00F12262">
        <w:rPr>
          <w:b/>
          <w:bCs/>
          <w:sz w:val="40"/>
          <w:szCs w:val="40"/>
        </w:rPr>
        <w:t>2</w:t>
      </w:r>
      <w:r w:rsidR="00264822">
        <w:rPr>
          <w:b/>
          <w:bCs/>
          <w:sz w:val="40"/>
          <w:szCs w:val="40"/>
        </w:rPr>
        <w:t>)</w:t>
      </w:r>
    </w:p>
    <w:p w14:paraId="1D073A66" w14:textId="77777777" w:rsidR="00FD0FAE" w:rsidRDefault="00FD0FAE" w:rsidP="003C19FE"/>
    <w:p w14:paraId="1D073A67" w14:textId="77777777" w:rsidR="003C19FE" w:rsidRPr="003C19FE" w:rsidRDefault="003C19FE" w:rsidP="003C19FE">
      <w:r w:rsidRPr="003C19FE">
        <w:t>De hierna te noemen inschrijver(s):</w:t>
      </w:r>
    </w:p>
    <w:p w14:paraId="1D073A68" w14:textId="77777777" w:rsidR="00220940" w:rsidRDefault="00220940" w:rsidP="003C19FE"/>
    <w:p w14:paraId="1D073A69" w14:textId="77777777" w:rsidR="00FD0FAE" w:rsidRDefault="003C19FE" w:rsidP="003C19FE">
      <w:r w:rsidRPr="003C19FE">
        <w:t xml:space="preserve">a. _____________________________________________ </w:t>
      </w:r>
    </w:p>
    <w:p w14:paraId="1D073A6A" w14:textId="77777777" w:rsidR="00FD0FAE" w:rsidRDefault="003C19FE" w:rsidP="003C19FE">
      <w:r w:rsidRPr="003C19FE">
        <w:t xml:space="preserve">gevestigd te: _______________________________________ </w:t>
      </w:r>
    </w:p>
    <w:p w14:paraId="1D073A6B" w14:textId="77777777" w:rsidR="003C19FE" w:rsidRPr="003C19FE" w:rsidRDefault="003C19FE" w:rsidP="003C19FE">
      <w:r w:rsidRPr="003C19FE">
        <w:t>KVK-nummer ______________________________</w:t>
      </w:r>
    </w:p>
    <w:p w14:paraId="1D073A6C" w14:textId="77777777" w:rsidR="00220940" w:rsidRDefault="00220940" w:rsidP="003C19FE"/>
    <w:p w14:paraId="1D073A6D" w14:textId="77777777" w:rsidR="00FD0FAE" w:rsidRDefault="003C19FE" w:rsidP="003C19FE">
      <w:r w:rsidRPr="003C19FE">
        <w:t xml:space="preserve">b. _____________________________________________ </w:t>
      </w:r>
    </w:p>
    <w:p w14:paraId="1D073A6E" w14:textId="77777777" w:rsidR="00FD0FAE" w:rsidRDefault="003C19FE" w:rsidP="003C19FE">
      <w:r w:rsidRPr="003C19FE">
        <w:t xml:space="preserve">gevestigd te: _______________________________________ </w:t>
      </w:r>
    </w:p>
    <w:p w14:paraId="1D073A6F" w14:textId="77777777" w:rsidR="003C19FE" w:rsidRPr="003C19FE" w:rsidRDefault="003C19FE" w:rsidP="003C19FE">
      <w:r w:rsidRPr="003C19FE">
        <w:t>KVK-nummer ______________________________</w:t>
      </w:r>
    </w:p>
    <w:p w14:paraId="1D073A70" w14:textId="77777777" w:rsidR="00220940" w:rsidRDefault="00220940" w:rsidP="003C19FE"/>
    <w:p w14:paraId="1D073A71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1D073A72" w14:textId="77777777" w:rsidR="00FD0FAE" w:rsidRDefault="00FD0FAE" w:rsidP="003C19FE"/>
    <w:p w14:paraId="1D073A73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D073A74" w14:textId="77777777" w:rsidR="00220940" w:rsidRDefault="00220940" w:rsidP="003C19FE"/>
    <w:p w14:paraId="1D073A76" w14:textId="662E033C" w:rsidR="00FD0FAE" w:rsidRDefault="00C45D0F" w:rsidP="003C19FE">
      <w:pPr>
        <w:rPr>
          <w:b/>
          <w:sz w:val="28"/>
          <w:szCs w:val="28"/>
        </w:rPr>
      </w:pPr>
      <w:r w:rsidRPr="00C45D0F">
        <w:rPr>
          <w:b/>
          <w:sz w:val="28"/>
          <w:szCs w:val="28"/>
        </w:rPr>
        <w:t>AI 2025-0201 Aanbestedingsleidraad Teeltcontract Beplanting</w:t>
      </w:r>
      <w:r>
        <w:rPr>
          <w:b/>
          <w:sz w:val="28"/>
          <w:szCs w:val="28"/>
        </w:rPr>
        <w:t xml:space="preserve"> – Perceel </w:t>
      </w:r>
      <w:r w:rsidR="00F12262">
        <w:rPr>
          <w:b/>
          <w:sz w:val="28"/>
          <w:szCs w:val="28"/>
        </w:rPr>
        <w:t>2</w:t>
      </w:r>
    </w:p>
    <w:p w14:paraId="434D3FF3" w14:textId="77777777" w:rsidR="00C45D0F" w:rsidRDefault="00C45D0F" w:rsidP="003C19FE"/>
    <w:p w14:paraId="1D073A77" w14:textId="77777777" w:rsidR="003C19FE" w:rsidRDefault="003C19FE" w:rsidP="003C19FE">
      <w:r w:rsidRPr="003C19FE">
        <w:t>uit te voeren voor een bedrag, de omzetbelasting daarin niet inbegrepen, van:</w:t>
      </w:r>
    </w:p>
    <w:p w14:paraId="1D073A78" w14:textId="77777777" w:rsidR="00367491" w:rsidRPr="003C19FE" w:rsidRDefault="00367491" w:rsidP="003C19FE"/>
    <w:p w14:paraId="1D073A79" w14:textId="77777777" w:rsidR="003C19FE" w:rsidRDefault="003C19FE" w:rsidP="003C19FE">
      <w:r w:rsidRPr="003C19FE">
        <w:t>__________________________________________ euro (bedrag in cijfers)</w:t>
      </w:r>
    </w:p>
    <w:p w14:paraId="1D073A7A" w14:textId="77777777" w:rsidR="00367491" w:rsidRPr="003C19FE" w:rsidRDefault="00367491" w:rsidP="003C19FE"/>
    <w:p w14:paraId="1D073A7B" w14:textId="77777777" w:rsidR="00367491" w:rsidRPr="003C19FE" w:rsidRDefault="003C19FE" w:rsidP="003C19FE">
      <w:r w:rsidRPr="003C19FE">
        <w:t>__________________________________________ euro (bedrag in letters).</w:t>
      </w:r>
    </w:p>
    <w:p w14:paraId="1D073A7C" w14:textId="77777777" w:rsidR="00BE1DBE" w:rsidRDefault="00BE1DBE" w:rsidP="003C19FE"/>
    <w:p w14:paraId="1D073A7D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1D073A7E" w14:textId="77777777" w:rsidR="00367491" w:rsidRPr="003C19FE" w:rsidRDefault="00367491" w:rsidP="003C19FE"/>
    <w:p w14:paraId="1D073A7F" w14:textId="77777777" w:rsidR="003C19FE" w:rsidRDefault="003C19FE" w:rsidP="003C19FE">
      <w:r w:rsidRPr="003C19FE">
        <w:t>__________________________________________ euro (bedrag in cijfers)</w:t>
      </w:r>
    </w:p>
    <w:p w14:paraId="1D073A80" w14:textId="77777777" w:rsidR="00367491" w:rsidRPr="003C19FE" w:rsidRDefault="00367491" w:rsidP="003C19FE"/>
    <w:p w14:paraId="1D073A81" w14:textId="77777777" w:rsidR="003C19FE" w:rsidRPr="003C19FE" w:rsidRDefault="003C19FE" w:rsidP="003C19FE">
      <w:r w:rsidRPr="003C19FE">
        <w:t>__________________________________________ euro (bedrag in letters).</w:t>
      </w:r>
    </w:p>
    <w:p w14:paraId="1D073A82" w14:textId="77777777" w:rsidR="00FD0FAE" w:rsidRDefault="00FD0FAE" w:rsidP="003C19FE"/>
    <w:p w14:paraId="1D073A83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1D073A84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1D073A85" w14:textId="77777777" w:rsidR="00FD0FAE" w:rsidRDefault="00FD0FAE" w:rsidP="003C19FE"/>
    <w:p w14:paraId="1D073A86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1D073A87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1D073A88" w14:textId="77777777" w:rsidR="00FD0FAE" w:rsidRDefault="00FD0FAE" w:rsidP="003C19FE"/>
    <w:p w14:paraId="1D073A89" w14:textId="77777777" w:rsidR="00367491" w:rsidRDefault="00367491" w:rsidP="003C19FE"/>
    <w:p w14:paraId="1D073A8A" w14:textId="77777777" w:rsidR="00367491" w:rsidRDefault="00367491" w:rsidP="003C19FE"/>
    <w:p w14:paraId="1D073A8B" w14:textId="77777777" w:rsidR="00367491" w:rsidRDefault="00367491" w:rsidP="003C19FE"/>
    <w:p w14:paraId="1D073A8C" w14:textId="77777777" w:rsidR="00367491" w:rsidRDefault="00367491" w:rsidP="003C19FE"/>
    <w:p w14:paraId="1D073A8D" w14:textId="77777777" w:rsidR="00367491" w:rsidRDefault="00367491" w:rsidP="003C19FE"/>
    <w:p w14:paraId="1D073A8E" w14:textId="77777777" w:rsidR="00367491" w:rsidRDefault="00367491" w:rsidP="003C19FE"/>
    <w:p w14:paraId="1D073A8F" w14:textId="77777777" w:rsidR="00367491" w:rsidRDefault="00367491" w:rsidP="003C19FE"/>
    <w:p w14:paraId="1D073A90" w14:textId="77777777" w:rsidR="00367491" w:rsidRDefault="00367491" w:rsidP="003C19FE"/>
    <w:p w14:paraId="1D073A91" w14:textId="77777777" w:rsidR="00367491" w:rsidRDefault="00367491" w:rsidP="003C19FE"/>
    <w:p w14:paraId="1D073A92" w14:textId="77777777" w:rsidR="00367491" w:rsidRDefault="00367491" w:rsidP="003C19FE"/>
    <w:p w14:paraId="1D073A93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1D073A94" w14:textId="77777777" w:rsidR="00220940" w:rsidRDefault="00220940" w:rsidP="003C19FE"/>
    <w:p w14:paraId="1D073A95" w14:textId="77777777" w:rsidR="003C19FE" w:rsidRPr="003C19FE" w:rsidRDefault="003C19FE" w:rsidP="003C19FE">
      <w:r w:rsidRPr="003C19FE">
        <w:t>De inschrijver(s)</w:t>
      </w:r>
    </w:p>
    <w:p w14:paraId="1D073A96" w14:textId="77777777" w:rsidR="00367491" w:rsidRDefault="00367491" w:rsidP="003C19FE"/>
    <w:p w14:paraId="1D073A97" w14:textId="77777777" w:rsidR="00FD0FAE" w:rsidRDefault="003C19FE" w:rsidP="003C19FE">
      <w:r w:rsidRPr="003C19FE">
        <w:t>a. ___________________________________ (naam)</w:t>
      </w:r>
    </w:p>
    <w:p w14:paraId="1D073A98" w14:textId="77777777" w:rsidR="00367491" w:rsidRDefault="00367491" w:rsidP="003C19FE"/>
    <w:p w14:paraId="1D073A99" w14:textId="77777777" w:rsidR="003C19FE" w:rsidRDefault="003C19FE" w:rsidP="003C19FE">
      <w:r w:rsidRPr="003C19FE">
        <w:t xml:space="preserve"> ___________________________________ (functie)</w:t>
      </w:r>
    </w:p>
    <w:p w14:paraId="1D073A9A" w14:textId="77777777" w:rsidR="006B77D2" w:rsidRDefault="006B77D2" w:rsidP="006B77D2">
      <w:pPr>
        <w:jc w:val="right"/>
      </w:pPr>
    </w:p>
    <w:p w14:paraId="1D073A9B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073A9C" w14:textId="77777777" w:rsidR="00FD0FAE" w:rsidRDefault="00FD0FAE" w:rsidP="003C19FE"/>
    <w:p w14:paraId="1D073A9D" w14:textId="77777777" w:rsidR="006B77D2" w:rsidRDefault="006B77D2" w:rsidP="003C19FE"/>
    <w:p w14:paraId="1D073A9E" w14:textId="77777777" w:rsidR="00FD0FAE" w:rsidRDefault="003C19FE" w:rsidP="003C19FE">
      <w:r w:rsidRPr="003C19FE">
        <w:t xml:space="preserve">b. ___________________________________ (naam) </w:t>
      </w:r>
    </w:p>
    <w:p w14:paraId="1D073A9F" w14:textId="77777777" w:rsidR="00367491" w:rsidRDefault="00367491" w:rsidP="003C19FE"/>
    <w:p w14:paraId="1D073AA0" w14:textId="77777777" w:rsidR="003C19FE" w:rsidRPr="003C19FE" w:rsidRDefault="003C19FE" w:rsidP="003C19FE">
      <w:r w:rsidRPr="003C19FE">
        <w:t>___________________________________ (functie)</w:t>
      </w:r>
    </w:p>
    <w:p w14:paraId="1D073AA1" w14:textId="77777777" w:rsidR="006B77D2" w:rsidRDefault="006B77D2" w:rsidP="006B77D2">
      <w:pPr>
        <w:jc w:val="right"/>
      </w:pPr>
    </w:p>
    <w:p w14:paraId="1D073AA2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073AA3" w14:textId="77777777" w:rsidR="006B77D2" w:rsidRDefault="006B77D2" w:rsidP="00847FFD"/>
    <w:sectPr w:rsidR="006B77D2" w:rsidSect="00177A29">
      <w:head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B763C" w14:textId="77777777" w:rsidR="00063587" w:rsidRDefault="00063587" w:rsidP="00220940">
      <w:pPr>
        <w:spacing w:line="240" w:lineRule="auto"/>
      </w:pPr>
      <w:r>
        <w:separator/>
      </w:r>
    </w:p>
  </w:endnote>
  <w:endnote w:type="continuationSeparator" w:id="0">
    <w:p w14:paraId="209AD138" w14:textId="77777777" w:rsidR="00063587" w:rsidRDefault="00063587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BECF" w14:textId="77777777" w:rsidR="00063587" w:rsidRDefault="00063587" w:rsidP="00220940">
      <w:pPr>
        <w:spacing w:line="240" w:lineRule="auto"/>
      </w:pPr>
      <w:r>
        <w:separator/>
      </w:r>
    </w:p>
  </w:footnote>
  <w:footnote w:type="continuationSeparator" w:id="0">
    <w:p w14:paraId="6397B72E" w14:textId="77777777" w:rsidR="00063587" w:rsidRDefault="00063587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3AA8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44778A3D" w14:textId="77777777" w:rsidR="00A9785D" w:rsidRDefault="00A9785D">
    <w:pPr>
      <w:pStyle w:val="Koptekst"/>
      <w:rPr>
        <w:sz w:val="18"/>
        <w:szCs w:val="18"/>
      </w:rPr>
    </w:pPr>
    <w:r w:rsidRPr="00A9785D">
      <w:rPr>
        <w:sz w:val="18"/>
        <w:szCs w:val="18"/>
      </w:rPr>
      <w:t>AI 2025-0201 Aanbestedingsleidraad Teeltcontract Beplanting</w:t>
    </w:r>
  </w:p>
  <w:p w14:paraId="1D073AAA" w14:textId="5BA783C9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1D073AAB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9620114">
    <w:abstractNumId w:val="0"/>
  </w:num>
  <w:num w:numId="2" w16cid:durableId="474303035">
    <w:abstractNumId w:val="2"/>
  </w:num>
  <w:num w:numId="3" w16cid:durableId="262153012">
    <w:abstractNumId w:val="6"/>
  </w:num>
  <w:num w:numId="4" w16cid:durableId="1412505975">
    <w:abstractNumId w:val="5"/>
  </w:num>
  <w:num w:numId="5" w16cid:durableId="1236935617">
    <w:abstractNumId w:val="0"/>
  </w:num>
  <w:num w:numId="6" w16cid:durableId="286785966">
    <w:abstractNumId w:val="1"/>
  </w:num>
  <w:num w:numId="7" w16cid:durableId="981420008">
    <w:abstractNumId w:val="4"/>
  </w:num>
  <w:num w:numId="8" w16cid:durableId="1874071434">
    <w:abstractNumId w:val="3"/>
  </w:num>
  <w:num w:numId="9" w16cid:durableId="1404714669">
    <w:abstractNumId w:val="6"/>
  </w:num>
  <w:num w:numId="10" w16cid:durableId="1440376441">
    <w:abstractNumId w:val="5"/>
  </w:num>
  <w:num w:numId="11" w16cid:durableId="752051250">
    <w:abstractNumId w:val="5"/>
  </w:num>
  <w:num w:numId="12" w16cid:durableId="867641873">
    <w:abstractNumId w:val="5"/>
  </w:num>
  <w:num w:numId="13" w16cid:durableId="1601059271">
    <w:abstractNumId w:val="5"/>
  </w:num>
  <w:num w:numId="14" w16cid:durableId="1327174997">
    <w:abstractNumId w:val="5"/>
  </w:num>
  <w:num w:numId="15" w16cid:durableId="643464341">
    <w:abstractNumId w:val="5"/>
  </w:num>
  <w:num w:numId="16" w16cid:durableId="2093309441">
    <w:abstractNumId w:val="5"/>
  </w:num>
  <w:num w:numId="17" w16cid:durableId="1487471772">
    <w:abstractNumId w:val="5"/>
  </w:num>
  <w:num w:numId="18" w16cid:durableId="1278026258">
    <w:abstractNumId w:val="5"/>
  </w:num>
  <w:num w:numId="19" w16cid:durableId="1744522275">
    <w:abstractNumId w:val="3"/>
  </w:num>
  <w:num w:numId="20" w16cid:durableId="20207137">
    <w:abstractNumId w:val="6"/>
  </w:num>
  <w:num w:numId="21" w16cid:durableId="731928529">
    <w:abstractNumId w:val="0"/>
  </w:num>
  <w:num w:numId="22" w16cid:durableId="1634100241">
    <w:abstractNumId w:val="1"/>
  </w:num>
  <w:num w:numId="23" w16cid:durableId="892814598">
    <w:abstractNumId w:val="4"/>
  </w:num>
  <w:num w:numId="24" w16cid:durableId="1973897063">
    <w:abstractNumId w:val="0"/>
  </w:num>
  <w:num w:numId="25" w16cid:durableId="2088532363">
    <w:abstractNumId w:val="0"/>
  </w:num>
  <w:num w:numId="26" w16cid:durableId="201040204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63587"/>
    <w:rsid w:val="000B46D8"/>
    <w:rsid w:val="00177A29"/>
    <w:rsid w:val="00196D06"/>
    <w:rsid w:val="001D7759"/>
    <w:rsid w:val="00220940"/>
    <w:rsid w:val="00264822"/>
    <w:rsid w:val="002B5524"/>
    <w:rsid w:val="002D0E31"/>
    <w:rsid w:val="00367491"/>
    <w:rsid w:val="003B3222"/>
    <w:rsid w:val="003C19FE"/>
    <w:rsid w:val="00424DED"/>
    <w:rsid w:val="00482A4F"/>
    <w:rsid w:val="00527398"/>
    <w:rsid w:val="00632123"/>
    <w:rsid w:val="00664B71"/>
    <w:rsid w:val="006B15E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A9785D"/>
    <w:rsid w:val="00BD0C39"/>
    <w:rsid w:val="00BE1DBE"/>
    <w:rsid w:val="00C45D0F"/>
    <w:rsid w:val="00CB3FD9"/>
    <w:rsid w:val="00CC39EC"/>
    <w:rsid w:val="00D93CF8"/>
    <w:rsid w:val="00DD0355"/>
    <w:rsid w:val="00EB1492"/>
    <w:rsid w:val="00F12262"/>
    <w:rsid w:val="00F12F0D"/>
    <w:rsid w:val="00F24059"/>
    <w:rsid w:val="00F74AA4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73A64"/>
  <w15:docId w15:val="{818975B1-1214-4167-BAC7-784CAB2E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afb4dfe766797f54d3655d39f0be9445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23612d48d1c0d872f377f38b259203d0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AXWZHS7SHHFZ-945620435-1786</_dlc_DocId>
    <_dlc_DocIdUrl xmlns="02998913-3846-4f08-8ba7-dc1a0ba2527b">
      <Url>https://hoofdstad.sharepoint.com/sites/KB-RE-IB-ILF/_layouts/15/DocIdRedir.aspx?ID=AXWZHS7SHHFZ-945620435-1786</Url>
      <Description>AXWZHS7SHHFZ-945620435-1786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69FE1B-6A40-4596-9906-ADA20CFB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FD357C-925A-4F79-8AE6-0ADDA4F4D3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FA61CF-6B28-4BBE-86A5-55A346FB9B9D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5.xml><?xml version="1.0" encoding="utf-8"?>
<ds:datastoreItem xmlns:ds="http://schemas.openxmlformats.org/officeDocument/2006/customXml" ds:itemID="{A62FED15-94F7-4A69-A5FF-8278F8B014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5C5E4C-FA5C-4C61-A29A-214AD33A2F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0</TotalTime>
  <Pages>2</Pages>
  <Words>215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Meijer, Gabriël</cp:lastModifiedBy>
  <cp:revision>3</cp:revision>
  <dcterms:created xsi:type="dcterms:W3CDTF">2025-12-19T14:08:00Z</dcterms:created>
  <dcterms:modified xsi:type="dcterms:W3CDTF">2025-12-19T14:08:00Z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b80a5998-6361-4848-8401-e76f88747833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